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4232975" name="019d6c71-13b3-7911-851d-f1d3ff5d18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74857" name="019d6c71-13b3-7911-851d-f1d3ff5d187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Keller Abteil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2910416" name="019d6c73-7ecb-7015-85f6-da925e2ab1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505770" name="019d6c73-7ecb-7015-85f6-da925e2ab19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7312770" name="019d6c75-470f-7356-a014-b3e46eecd5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750162" name="019d6c75-470f-7356-a014-b3e46eecd55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0719245" name="019d6c7c-2049-70ed-b481-f45fb8c56b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042396" name="019d6c7c-2049-70ed-b481-f45fb8c56b9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9902063" name="019d6c7f-64f8-77b7-89a7-80bd87c815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545193" name="019d6c7f-64f8-77b7-89a7-80bd87c8156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2800595" name="019d6c86-bdc9-78f8-a3b1-d11cd96ec2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100854" name="019d6c86-bdc9-78f8-a3b1-d11cd96ec24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0025536" name="019d6c8a-460f-73fb-8a25-c855fccf93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296566" name="019d6c8a-460f-73fb-8a25-c855fccf939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5433378" name="019d6c8f-ea2a-7228-9994-6e99d1e738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039081" name="019d6c8f-ea2a-7228-9994-6e99d1e7388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2456913" name="019d6c95-0c33-7ece-8bab-24e24e4684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560664" name="019d6c95-0c33-7ece-8bab-24e24e46843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5283097" name="019d6ca3-50fd-79de-a1f6-c042fda25e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233500" name="019d6ca3-50fd-79de-a1f6-c042fda25e2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6815410" name="019d6ca4-65ba-7dd2-8c20-62723ef6d3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982027" name="019d6ca4-65ba-7dd2-8c20-62723ef6d3d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3886033" name="019d6ca8-5cab-74c0-bd92-e05f0d3fd6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996672" name="019d6ca8-5cab-74c0-bd92-e05f0d3fd68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2213019" name="019d6ca8-f885-790a-924b-e09555832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178890" name="019d6ca8-f885-790a-924b-e0955583281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9957080" name="019d6c87-6a74-7d90-a1f8-cc72afbf92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784065" name="019d6c87-6a74-7d90-a1f8-cc72afbf927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9427949" name="019d6c8b-73d2-7f6c-9560-fc9db2996a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460750" name="019d6c8b-73d2-7f6c-9560-fc9db2996a8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3883717" name="019d6c90-a818-7682-9bee-4acba6157b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758488" name="019d6c90-a818-7682-9bee-4acba6157bd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EG /OG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5883233" name="019d6c75-c776-7d3f-a427-1968bf78cc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034868" name="019d6c75-c776-7d3f-a427-1968bf78cc9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3167996" name="019d6c94-7039-7a65-8d13-50140f954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052541" name="019d6c94-7039-7a65-8d13-50140f954e4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9977295" name="019d6ca0-ea8f-74f5-be8d-c03aee7d33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170556" name="019d6ca0-ea8f-74f5-be8d-c03aee7d33f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EG /OG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2401792" name="019d6c76-9aa4-7e82-b3dd-bfe118fe6e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435002" name="019d6c76-9aa4-7e82-b3dd-bfe118fe6e0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7332637" name="019d6c96-33d8-7c30-996a-ac4d62d4e5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273645" name="019d6c96-33d8-7c30-996a-ac4d62d4e58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9948656" name="019d6c6f-e056-7ff7-a352-9854ffe600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649051" name="019d6c6f-e056-7ff7-a352-9854ffe6007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6420034" name="019d6c72-1788-7680-8b71-fbd53f4c93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7531799" name="019d6c72-1788-7680-8b71-fbd53f4c93a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3382432" name="019d6c81-9991-738d-9d66-6a5e447f3e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122946" name="019d6c81-9991-738d-9d66-6a5e447f3eb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8867574" name="019d6c8d-8ba8-7658-8faa-6941c4d285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308913" name="019d6c8d-8ba8-7658-8faa-6941c4d285b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Asbestschnur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8055381" name="019d6ca3-cdfe-76c5-89ec-0852c1a6f7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186006" name="019d6ca3-cdfe-76c5-89ec-0852c1a6f75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4058872" name="019d6cab-9b95-77d8-8315-51a008b58b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970400" name="019d6cab-9b95-77d8-8315-51a008b58bb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Gartenhaus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8488988" name="019d6caf-68cd-7c45-a94d-28aee05316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144667" name="019d6caf-68cd-7c45-a94d-28aee053162c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3493371" name="019d6cac-d688-7f18-8173-fefb0e0346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11449" name="019d6cac-d688-7f18-8173-fefb0e0346e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8264007" name="019d6c55-2bf8-799b-8aae-4db3079870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61854" name="019d6c55-2bf8-799b-8aae-4db30798701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</w:t>
            </w:r>
          </w:p>
        </w:tc>
        <w:tc>
          <w:p>
            <w:pPr>
              <w:spacing w:before="0" w:after="0" w:line="240" w:lineRule="auto"/>
            </w:pPr>
            <w:r>
              <w:t>Boden/ Wand 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1972654" name="019d6c7c-e71c-7046-b99f-6b23f39d29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724381" name="019d6c7c-e71c-7046-b99f-6b23f39d29d2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MFH.Ringstrasse 9 Ringstrasse 9, 4562 Biberist</w:t>
          </w:r>
        </w:p>
        <w:p>
          <w:pPr>
            <w:spacing w:before="0" w:after="0"/>
          </w:pPr>
          <w:r>
            <w:t>834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footer.xml" Type="http://schemas.openxmlformats.org/officeDocument/2006/relationships/footer" Id="rId3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